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WD 1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Aussenwärmedämmung</w:t>
            </w:r>
          </w:p>
        </w:tc>
        <w:tc>
          <w:p>
            <w:pPr>
              <w:spacing w:before="0" w:after="0" w:line="240" w:lineRule="auto"/>
            </w:pPr>
            <w:r>
              <w:t>Korkisolation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78430"/>
                  <wp:effectExtent l="0" t="0" r="0" b="0"/>
                  <wp:docPr id="1808201929" name="852f3af0-e8be-11ef-aa58-170ae4b9d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040682" name="852f3af0-e8be-11ef-aa58-170ae4b9da0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7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Estrichtür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9571545" name="d7103b00-e844-11ef-a3cc-2b9f5444cc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433992" name="d7103b00-e844-11ef-a3cc-2b9f5444cc5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2268899" name="0e6a4e10-e845-11ef-9c59-6d913edb3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650682" name="0e6a4e10-e845-11ef-9c59-6d913edb31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Leuchtmittel, Estrich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113326" name="e3f25900-e846-11ef-8190-39f766752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696204" name="e3f25900-e846-11ef-8190-39f766752ad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diverse Bauteile, oft verdeckt</w:t>
            </w:r>
          </w:p>
        </w:tc>
        <w:tc>
          <w:p>
            <w:pPr>
              <w:spacing w:before="0" w:after="0" w:line="240" w:lineRule="auto"/>
            </w:pPr>
            <w:r>
              <w:t>Montageschaum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175402" name="9bfe0c80-e845-11ef-998d-ad196ae1c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162480" name="9bfe0c80-e845-11ef-998d-ad196ae1ca4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braun-gelb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3935438" name="c45d6fe0-e845-11ef-989b-f1509d687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241149" name="c45d6fe0-e845-11ef-989b-f1509d687a8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Fenstergaube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691356" name="025033a0-e846-11ef-a5f4-5d5030f4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612124" name="025033a0-e846-11ef-a5f4-5d5030f4271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703822" name="7a343010-e846-11ef-b338-6f00e497c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32245" name="7a343010-e846-11ef-b338-6f00e497c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weiss-grau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1662437" name="ab8dab60-e854-11ef-b452-09b2ef7bd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071783" name="ab8dab60-e854-11ef-b452-09b2ef7bdf2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weiss-grau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4306298" name="58bae4a0-e847-11ef-950a-f9b7e87932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405678" name="58bae4a0-e847-11ef-950a-f9b7e87932b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317493" name="9cf315b0-e857-11ef-9116-bd2a29728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688388" name="9cf315b0-e857-11ef-9116-bd2a2972810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4729989" name="ae47f720-e859-11ef-8c4d-05dfd51a6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995146" name="ae47f720-e859-11ef-8c4d-05dfd51a6d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4.5 Zi.Whg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694925" name="c86e0cc0-e85e-11ef-aea8-4b5f3624e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801430" name="c86e0cc0-e85e-11ef-aea8-4b5f3624e3e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913051" name="49e33960-e85f-11ef-bb33-1f5f24558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051517" name="49e33960-e85f-11ef-bb33-1f5f2455824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818714" name="45459ff0-e860-11ef-a2c3-0dd769f62d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352862" name="45459ff0-e860-11ef-a2c3-0dd769f62d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914643" name="71cacd50-e862-11ef-baf9-1f91f82842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927288" name="71cacd50-e862-11ef-baf9-1f91f828429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8648056" name="83cc8600-e863-11ef-9c0c-ffd59cb53c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869791" name="83cc8600-e863-11ef-9c0c-ffd59cb53cd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0536320" name="da95a350-e867-11ef-bef9-ffb83274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003122" name="da95a350-e867-11ef-bef9-ffb83274f3b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4915351" name="03203560-e868-11ef-b91c-3961928fc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233937" name="03203560-e868-11ef-b91c-3961928fc46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4488039" name="dfa24050-e868-11ef-9c8e-c74be6970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596148" name="dfa24050-e868-11ef-9c8e-c74be69706e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Vorsicht bei Rückbau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6110651" name="4ebb7000-e84c-11ef-a898-a903a1b2d6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814333" name="4ebb7000-e84c-11ef-a898-a903a1b2d6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 Verdacht umgehend Abklärungen treffen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WD 1 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2538570" name="c0d30c70-e84c-11ef-a9fd-939a087138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889730" name="c0d30c70-e84c-11ef-a9fd-939a0871387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944989" name="a60cb070-e84d-11ef-9816-910d53913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140027" name="a60cb070-e84d-11ef-9816-910d5391381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1136163" name="786839f0-e857-11ef-b004-835c95d8d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989857" name="786839f0-e857-11ef-b004-835c95d8dff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4625711" name="7b1e6e60-e859-11ef-aca2-2d588799f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443590" name="7b1e6e60-e859-11ef-aca2-2d588799f0e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5251628" name="d025fb00-e85c-11ef-a1ac-bf689df4a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88585" name="d025fb00-e85c-11ef-a1ac-bf689df4ac4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4940157" name="e837c4b0-e863-11ef-b399-e78f858cc7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699577" name="e837c4b0-e863-11ef-b399-e78f858cc7c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2002843" name="12f04100-e869-11ef-a7b9-c79fc50cd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945193" name="12f04100-e869-11ef-a7b9-c79fc50cde7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Versand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6329647" name="c726da00-e84e-11ef-9b6b-9d427f92f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55913" name="c726da00-e84e-11ef-9b6b-9d427f92f11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6505452" name="18328840-e84f-11ef-9572-c13b2c88d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275922" name="18328840-e84f-11ef-9572-c13b2c88d45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108651" name="40054260-e857-11ef-bc45-d1711efb32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367198" name="40054260-e857-11ef-bc45-d1711efb322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2359766" name="d93431d0-e857-11ef-87e1-dfc122b01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204993" name="d93431d0-e857-11ef-87e1-dfc122b01da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6012503" name="f55e3520-e859-11ef-a8fe-f57ebaad75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646254" name="f55e3520-e859-11ef-a8fe-f57ebaad75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5020511" name="dba79b70-e85a-11ef-a714-5136d1df2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26028" name="dba79b70-e85a-11ef-a714-5136d1df258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1892092" name="53fc7030-e85d-11ef-a856-631a7b71ec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816760" name="53fc7030-e85d-11ef-a856-631a7b71ec6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0547083" name="0f85c6d0-e85e-11ef-ab86-8d77a2bdff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248487" name="0f85c6d0-e85e-11ef-ab86-8d77a2bdffa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6077126" name="e4cdff10-e85e-11ef-b3a5-b9cbca0fe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537530" name="e4cdff10-e85e-11ef-b3a5-b9cbca0fe1e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746736" name="73e8d2b0-e85f-11ef-9678-e30aec8ee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488723" name="73e8d2b0-e85f-11ef-9678-e30aec8eec1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6348648" name="ac362290-e863-11ef-a4eb-6941da8ab7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879760" name="ac362290-e863-11ef-a4eb-6941da8ab75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6790117" name="31f5b0d0-e869-11ef-be3e-83ef99917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04613" name="31f5b0d0-e869-11ef-be3e-83ef99917a8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9779548" name="32fc7140-e84f-11ef-8065-cb089221a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72330" name="32fc7140-e84f-11ef-8065-cb089221af4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1002649" name="d1034e90-e84f-11ef-ae05-89eb58d337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784495" name="d1034e90-e84f-11ef-ae05-89eb58d3373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1644616" name="4bd28410-e850-11ef-a5a1-8326babc7e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781416" name="4bd28410-e850-11ef-a5a1-8326babc7e6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5442367" name="72f10630-e854-11ef-b0a1-813f19f6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41037" name="72f10630-e854-11ef-b0a1-813f19f6b34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466300" name="034cac50-e857-11ef-951a-91d80ad2d8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152500" name="034cac50-e857-11ef-951a-91d80ad2d8f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108263" name="c8c77430-e85a-11ef-94c0-dbb1e5fc8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930445" name="c8c77430-e85a-11ef-94c0-dbb1e5fc870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041752" name="8e1d8090-e85f-11ef-a973-97df5e86b0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777020" name="8e1d8090-e85f-11ef-a973-97df5e86b03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5916136" name="3a042ae0-e864-11ef-a059-af52ea5af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639996" name="3a042ae0-e864-11ef-a059-af52ea5afed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5133515" name="a2a2c0c0-e869-11ef-a7d8-dd5ed65224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108907" name="a2a2c0c0-e869-11ef-a7d8-dd5ed652248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3703162" name="5f256a50-e850-11ef-a8b1-6d734c370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399945" name="5f256a50-e850-11ef-a8b1-6d734c370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5 202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0536630" name="99efef30-e854-11ef-a1ee-a97184ee0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071940" name="99efef30-e854-11ef-a1ee-a97184ee078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7266656" name="296d9160-e857-11ef-a966-8f7514017e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96537" name="296d9160-e857-11ef-a966-8f7514017e1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1951470" name="5275f310-e864-11ef-8557-777c74a4d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58650" name="5275f310-e864-11ef-8557-777c74a4db1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5809538" name="cd902200-e869-11ef-ab20-e18fc64d3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106854" name="cd902200-e869-11ef-ab20-e18fc64d3f1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157472" name="73d60bd0-e850-11ef-9c25-336625eed1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732910" name="73d60bd0-e850-11ef-9c25-336625eed1f9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Küchenboden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5971609" name="0db32020-e852-11ef-85ab-95fa713358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383316" name="0db32020-e852-11ef-85ab-95fa713358d9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8686415" name="61cdbc10-e852-11ef-8374-0be329360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963397" name="61cdbc10-e852-11ef-8374-0be329360366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9193539" name="cd243840-e852-11ef-a394-c9a6a7bfc5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602130" name="cd243840-e852-11ef-a394-c9a6a7bfc541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5176122" name="af10d420-e853-11ef-9c03-515d6e656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396709" name="af10d420-e853-11ef-9c03-515d6e656ed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566454" name="3a332e50-e85d-11ef-a8cc-4169658a35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95529" name="3a332e50-e85d-11ef-a8cc-4169658a35c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2994009" name="ab32f220-e85d-11ef-86e5-319563d3e5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654797" name="ab32f220-e85d-11ef-86e5-319563d3e5f1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ganze Whg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4461201" name="ed380ad0-e852-11ef-abca-459f2473d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16133" name="ed380ad0-e852-11ef-abca-459f2473d87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WD 5 202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6458117" name="89046c00-e854-11ef-9d4a-97e336ab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913422" name="89046c00-e854-11ef-9d4a-97e336ab13b0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7713614" name="89d85340-e853-11ef-ab45-652f25b00c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970716" name="89d85340-e853-11ef-ab45-652f25b00ceb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1329719" name="5091fe90-e869-11ef-95b3-03f734edc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449258" name="5091fe90-e869-11ef-95b3-03f734edca3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Dachkonstruktion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043476" name="56ea4580-e856-11ef-99af-afe148efa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68959" name="56ea4580-e856-11ef-99af-afe148efa0e5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6836584" name="ec03de50-e857-11ef-886e-d1ff159d4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634120" name="ec03de50-e857-11ef-886e-d1ff159d4385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143081" name="60726310-e858-11ef-bfcf-15e32e9841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703229" name="60726310-e858-11ef-bfcf-15e32e9841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4576408" name="4e052c70-e859-11ef-a0d4-ef4a8b648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758736" name="4e052c70-e859-11ef-a0d4-ef4a8b6487a0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Muss von Schadstoffsanierer abschliessend untersucht werden.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6358213" name="22a58bf0-e85a-11ef-8c44-35ca68e81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85487" name="22a58bf0-e85a-11ef-8c44-35ca68e817e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Fensterbrüstung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4000363" name="6a85f7c0-e85a-11ef-ae0b-955c3e71ac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119721" name="6a85f7c0-e85a-11ef-ae0b-955c3e71acf6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Schimmel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WD 1 Abstellkammer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350593" name="49b48fa0-e85c-11ef-a030-7f726b912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99235" name="49b48fa0-e85c-11ef-a030-7f726b91284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WD 5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4154477" name="71b90c50-e85d-11ef-ba61-4f24c59e63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698188" name="71b90c50-e85d-11ef-ba61-4f24c59e634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045870" name="192f7620-e860-11ef-bdbf-198131fa7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11528" name="192f7620-e860-11ef-bdbf-198131fa7e05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721654" name="792eba10-e85e-11ef-be37-75294e63c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610949" name="792eba10-e85e-11ef-be37-75294e63c16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Treppen und Zwischenböden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6121795" name="3613c8c0-e862-11ef-9bf7-b1c06ca32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852274" name="3613c8c0-e862-11ef-9bf7-b1c06ca32cd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Treppenstufen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341545" name="478cfe40-e868-11ef-bde1-2142e256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701702" name="478cfe40-e868-11ef-bde1-2142e2561b8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Treppenstufen</w:t>
            </w:r>
          </w:p>
        </w:tc>
        <w:tc>
          <w:p>
            <w:pPr>
              <w:spacing w:before="0" w:after="0" w:line="240" w:lineRule="auto"/>
            </w:pPr>
            <w:r>
              <w:t>Zement Formteil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9206702" name="942a6b00-e86a-11ef-8679-d5649c173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918859" name="942a6b00-e86a-11ef-8679-d5649c173de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Zement Formteil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5609622" name="b64c5d10-e86a-11ef-abb2-4da6dbafe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336616" name="b64c5d10-e86a-11ef-abb2-4da6dbafe87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DN70 Welschdörfli 1-5</w:t>
          </w:r>
        </w:p>
        <w:p>
          <w:pPr>
            <w:spacing w:before="0" w:after="0"/>
          </w:pPr>
          <w:r>
            <w:t>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footer.xml" Type="http://schemas.openxmlformats.org/officeDocument/2006/relationships/footer" Id="rId8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